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C3C8E">
      <w:pPr>
        <w:widowControl w:val="0"/>
        <w:spacing w:line="580" w:lineRule="exact"/>
        <w:ind w:firstLine="0" w:firstLineChars="0"/>
        <w:jc w:val="left"/>
        <w:rPr>
          <w:rFonts w:hint="default" w:ascii="仿宋_GB2312" w:eastAsia="仿宋_GB2312" w:cs="Times New Roman" w:hAnsiTheme="minorHAnsi"/>
          <w:kern w:val="2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 w:hAnsiTheme="minorHAnsi"/>
          <w:kern w:val="2"/>
          <w:sz w:val="28"/>
          <w:szCs w:val="28"/>
          <w:lang w:val="en-US" w:eastAsia="zh-CN"/>
        </w:rPr>
        <w:t>附件4：</w:t>
      </w:r>
    </w:p>
    <w:p w14:paraId="5AE38219">
      <w:pPr>
        <w:pStyle w:val="3"/>
        <w:spacing w:before="240" w:after="120" w:line="276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olor w:val="000000"/>
          <w:sz w:val="40"/>
          <w:szCs w:val="40"/>
        </w:rPr>
        <w:t>教师企业实践锻炼证明</w:t>
      </w:r>
    </w:p>
    <w:p w14:paraId="24385D95">
      <w:pPr>
        <w:bidi w:val="0"/>
        <w:rPr>
          <w:rFonts w:hint="eastAsia"/>
        </w:rPr>
      </w:pPr>
      <w:r>
        <w:rPr>
          <w:rFonts w:hint="eastAsia"/>
        </w:rPr>
        <w:t>兹证明 ×××（身份证号：××××××××××××××××××），系德阳科贸职业学院 ××学</w:t>
      </w:r>
      <w:r>
        <w:rPr>
          <w:rFonts w:hint="eastAsia" w:ascii="仿宋_GB2312" w:hAnsi="仿宋_GB2312" w:eastAsia="仿宋_GB2312" w:cs="仿宋_GB2312"/>
        </w:rPr>
        <w:t>院/部</w:t>
      </w:r>
      <w:r>
        <w:rPr>
          <w:rFonts w:hint="eastAsia"/>
        </w:rPr>
        <w:t>门教师（职称：××），于 ××××年××月××日 至 ××××年××月××日 在我单位进行企业实践锻炼。</w:t>
      </w:r>
    </w:p>
    <w:p w14:paraId="5D4618D3">
      <w:pPr>
        <w:bidi w:val="0"/>
        <w:rPr>
          <w:rFonts w:hint="eastAsia"/>
        </w:rPr>
      </w:pPr>
      <w:r>
        <w:rPr>
          <w:rFonts w:hint="eastAsia"/>
        </w:rPr>
        <w:t>具体实践情况如下：</w:t>
      </w:r>
    </w:p>
    <w:p w14:paraId="44287020">
      <w:pPr>
        <w:bidi w:val="0"/>
        <w:rPr>
          <w:rFonts w:hint="eastAsia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</w:rPr>
        <w:t>实践岗位</w:t>
      </w:r>
      <w:r>
        <w:rPr>
          <w:rFonts w:hint="eastAsia" w:ascii="黑体" w:hAnsi="黑体" w:eastAsia="黑体" w:cs="黑体"/>
        </w:rPr>
        <w:t>：</w:t>
      </w:r>
      <w:r>
        <w:rPr>
          <w:rFonts w:hint="eastAsia"/>
        </w:rPr>
        <w:t>××××</w:t>
      </w:r>
    </w:p>
    <w:p w14:paraId="1AEDF03E">
      <w:pPr>
        <w:bidi w:val="0"/>
        <w:rPr>
          <w:rFonts w:hint="eastAsia"/>
        </w:rPr>
      </w:pPr>
      <w:r>
        <w:rPr>
          <w:rFonts w:hint="eastAsia" w:ascii="黑体" w:hAnsi="黑体" w:eastAsia="黑体" w:cs="黑体"/>
          <w:lang w:val="en-US" w:eastAsia="zh-CN"/>
        </w:rPr>
        <w:t>二、</w:t>
      </w:r>
      <w:r>
        <w:rPr>
          <w:rFonts w:hint="eastAsia" w:ascii="黑体" w:hAnsi="黑体" w:eastAsia="黑体" w:cs="黑体"/>
        </w:rPr>
        <w:t>实践时长：</w:t>
      </w:r>
      <w:r>
        <w:rPr>
          <w:rFonts w:hint="eastAsia"/>
        </w:rPr>
        <w:t>共 ×× 天</w:t>
      </w:r>
    </w:p>
    <w:p w14:paraId="6B3EA1A9">
      <w:pPr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三、</w:t>
      </w:r>
      <w:r>
        <w:rPr>
          <w:rFonts w:hint="eastAsia" w:ascii="黑体" w:hAnsi="黑体" w:eastAsia="黑体" w:cs="黑体"/>
        </w:rPr>
        <w:t>实践内容</w:t>
      </w:r>
    </w:p>
    <w:p w14:paraId="5F1CE654">
      <w:pPr>
        <w:bidi w:val="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</w:rPr>
        <w:t>参与 ×××× 项目/工作任务，负责 ××××</w:t>
      </w:r>
    </w:p>
    <w:p w14:paraId="7F3BBE45">
      <w:pPr>
        <w:bidi w:val="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2.参与 ×××× 技术研讨/培训/交流活动</w:t>
      </w:r>
    </w:p>
    <w:p w14:paraId="06F44C23">
      <w:pPr>
        <w:bidi w:val="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3.完成 ×××× 任务，具体包括 ××××</w:t>
      </w:r>
    </w:p>
    <w:p w14:paraId="3983EC82">
      <w:pPr>
        <w:bidi w:val="0"/>
        <w:ind w:firstLine="88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四、实践成果与产出</w:t>
      </w:r>
    </w:p>
    <w:p w14:paraId="7045B189">
      <w:pPr>
        <w:bidi w:val="0"/>
        <w:ind w:firstLine="8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1.完成 ×××× 方案/报告/作品/项目成果（名称及简要说明）</w:t>
      </w:r>
    </w:p>
    <w:p w14:paraId="4B3DF9AE">
      <w:pPr>
        <w:bidi w:val="0"/>
        <w:ind w:firstLine="8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2.解决 ×××× 技术问题/业务难题</w:t>
      </w:r>
    </w:p>
    <w:p w14:paraId="7351E304">
      <w:pPr>
        <w:bidi w:val="0"/>
        <w:ind w:firstLine="8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3.其他成果：××××</w:t>
      </w:r>
    </w:p>
    <w:p w14:paraId="6F7CA99D">
      <w:pPr>
        <w:bidi w:val="0"/>
        <w:ind w:firstLine="88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五、专业关联性说明</w:t>
      </w:r>
    </w:p>
    <w:p w14:paraId="617375AF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该教师实践岗位与其任教的 ×× 专业直接相关，实践内容覆盖了 ×××× 等课程对应的行业核心技能，有助于提升专业教学与实际产业需求的衔接度。</w:t>
      </w:r>
    </w:p>
    <w:p w14:paraId="581BAB5F">
      <w:pPr>
        <w:bidi w:val="0"/>
        <w:ind w:firstLine="88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六、实践表现评价</w:t>
      </w:r>
    </w:p>
    <w:p w14:paraId="069110A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□ 优秀（全面超出岗位要求，表现出较强的专业技术能力）</w:t>
      </w:r>
    </w:p>
    <w:p w14:paraId="0459D50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□ 良好（达到并部分超出岗位要求，专业能力符合岗位需求）</w:t>
      </w:r>
    </w:p>
    <w:p w14:paraId="1BB78CA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□ 合格（基本达到岗位要求，能够完成分配的工作任务）</w:t>
      </w:r>
    </w:p>
    <w:p w14:paraId="7D78778B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□ 不合格（未达到岗位要求，需进一步培训提升）</w:t>
      </w:r>
    </w:p>
    <w:p w14:paraId="303F4EDD">
      <w:pPr>
        <w:bidi w:val="0"/>
        <w:ind w:firstLine="88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七、综合鉴定意见</w:t>
      </w:r>
    </w:p>
    <w:p w14:paraId="36D3931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该教师在实践期间，严格遵守我单位各项规章制度，工作态度端正，责任心强，能够积极主动完成各项工作任务。在 ×× 岗位实践中，该教师展现出扎实的专业理论基础和较强的实践动手能力，能够独立完成 ×× 工作，解决 ×× 技术问题，专业技术能力达到双师素质要求。综合实践表现评定为 ××。</w:t>
      </w:r>
    </w:p>
    <w:p w14:paraId="219BA13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特此证明。</w:t>
      </w:r>
    </w:p>
    <w:p w14:paraId="1EFE12EE">
      <w:pPr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p w14:paraId="2498843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单位负责人签名：</w:t>
      </w:r>
    </w:p>
    <w:p w14:paraId="70F9C6C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实践单位（盖章）</w:t>
      </w:r>
    </w:p>
    <w:p w14:paraId="5528C56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××年××月××日</w:t>
      </w:r>
    </w:p>
    <w:sectPr>
      <w:footerReference r:id="rId5" w:type="default"/>
      <w:pgSz w:w="12240" w:h="15840"/>
      <w:pgMar w:top="1440" w:right="1803" w:bottom="1440" w:left="180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63E22">
    <w:pPr>
      <w:pStyle w:val="24"/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556996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556996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B610D88"/>
    <w:rsid w:val="10190546"/>
    <w:rsid w:val="1A976C37"/>
    <w:rsid w:val="1BCB2C26"/>
    <w:rsid w:val="1FA4070A"/>
    <w:rsid w:val="26EE6062"/>
    <w:rsid w:val="28432048"/>
    <w:rsid w:val="2AF459E0"/>
    <w:rsid w:val="35714BF8"/>
    <w:rsid w:val="38DD62AA"/>
    <w:rsid w:val="3AD35612"/>
    <w:rsid w:val="3E561980"/>
    <w:rsid w:val="445A46AE"/>
    <w:rsid w:val="46441B2A"/>
    <w:rsid w:val="47A83982"/>
    <w:rsid w:val="4D2F216C"/>
    <w:rsid w:val="533802B0"/>
    <w:rsid w:val="538F1ECA"/>
    <w:rsid w:val="55FA184D"/>
    <w:rsid w:val="63163A3E"/>
    <w:rsid w:val="6F410095"/>
    <w:rsid w:val="726B3E8C"/>
    <w:rsid w:val="7B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0" w:lineRule="exact"/>
      <w:ind w:firstLine="880" w:firstLineChars="200"/>
    </w:pPr>
    <w:rPr>
      <w:rFonts w:eastAsia="仿宋_GB2312" w:asciiTheme="minorAscii" w:hAnsiTheme="minorAscii" w:cstheme="minorBidi"/>
      <w:sz w:val="3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631</Characters>
  <Lines>0</Lines>
  <Paragraphs>0</Paragraphs>
  <TotalTime>3</TotalTime>
  <ScaleCrop>false</ScaleCrop>
  <LinksUpToDate>false</LinksUpToDate>
  <CharactersWithSpaces>711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莉莉</cp:lastModifiedBy>
  <dcterms:modified xsi:type="dcterms:W3CDTF">2026-07-06T12:36:20Z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eyJoZGlkIjoiOGRmYjgzMmY0NmNlNjM4YWJkMTkzZGE2NTFkNThiYjgiLCJ1c2VySWQiOiI0NzcwMTE4MDYifQ==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29A4323D83334566AEFB9996F9A44C44_12</vt:lpwstr>
  </property>
</Properties>
</file>